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Rosenbergstrasse 18, 9553 Kirchberg</w:t>
          </w:r>
        </w:p>
        <w:p>
          <w:pPr>
            <w:spacing w:before="0" w:after="0"/>
          </w:pPr>
          <w:r>
            <w:t>959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